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Floorflex mit gelblichen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