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Feldgüetliweg 71, 8706 Meilen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570653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735588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