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Feldgüetliweg 71, 8706 Meilen</w:t>
          </w:r>
        </w:p>
        <w:p>
          <w:pPr>
            <w:spacing w:before="0" w:after="0"/>
          </w:pPr>
          <w:r>
            <w:t>DN 858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