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OG links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9521557" name="019db44f-b7c6-76ef-9fa7-f18bab8146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071522" name="019db44f-b7c6-76ef-9fa7-f18bab8146d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8290095" name="019db450-0c07-73ef-8727-a314165a3a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983845" name="019db450-0c07-73ef-8727-a314165a3ae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OG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8921746" name="019db451-727e-7da4-ae5e-3bede19ba9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8984881" name="019db451-727e-7da4-ae5e-3bede19ba92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517495" name="019db451-bf17-7214-88a3-81aab6379e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6298180" name="019db451-bf17-7214-88a3-81aab6379ee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Waschküche/Badezimmer </w:t>
            </w:r>
          </w:p>
          <w:p>
            <w:pPr>
              <w:spacing w:before="0" w:after="0"/>
            </w:pPr>
            <w:r>
              <w:t>2. OG links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3798797" name="019db452-fda2-7db0-8bb8-09c5317248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691652" name="019db452-fda2-7db0-8bb8-09c53172480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5755994" name="019db453-714e-705b-8c8a-6ffb86c663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216053" name="019db453-714e-705b-8c8a-6ffb86c6631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Waschküche/Badezimmer </w:t>
            </w:r>
          </w:p>
          <w:p>
            <w:pPr>
              <w:spacing w:before="0" w:after="0"/>
            </w:pPr>
            <w:r>
              <w:t>2. OG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0012402" name="019db454-c653-74fa-b0fa-a7f2ef4dc9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5136221" name="019db454-c653-74fa-b0fa-a7f2ef4dc9d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8024568" name="019db454-fedb-74bc-8f08-9ab7f0ac88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7899254" name="019db454-fedb-74bc-8f08-9ab7f0ac88a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2. OG, links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Floorflex mit gelblichen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2062986" name="019db456-b4a9-73eb-8793-5c93c694c0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3792" name="019db456-b4a9-73eb-8793-5c93c694c02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9952946" name="019db456-f226-7d78-83ba-4f3ff21e94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085059" name="019db456-f226-7d78-83ba-4f3ff21e940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2. OG,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5332560" name="019db459-c17e-7f3c-9b26-e141d5c4bb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82010" name="019db459-c17e-7f3c-9b26-e141d5c4bb2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7182162" name="019db45a-0272-7f34-a05e-df19184ed4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3773078" name="019db45a-0272-7f34-a05e-df19184ed4c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2. OG, links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3180644" name="019db45b-395f-789a-bfae-763871a9d8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5204175" name="019db45b-395f-789a-bfae-763871a9d80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2841031" name="019db45b-8572-796a-b4df-8a5cabd0f6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9562493" name="019db45b-8572-796a-b4df-8a5cabd0f6d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 OG,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7112985" name="019db462-fa00-7842-b859-20cddc42e9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2347551" name="019db462-fa00-7842-b859-20cddc42e97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983693" name="019db463-2e55-7568-a900-f3c6373e3d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6601109" name="019db463-2e55-7568-a900-f3c6373e3dc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 OG, links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5491113" name="019db464-a717-7c71-ad2f-0799e10be0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088883" name="019db464-a717-7c71-ad2f-0799e10be0a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4342571" name="019db464-fe5b-76c9-adea-cac00a73a7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3119400" name="019db464-fe5b-76c9-adea-cac00a73a77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2. OG, links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5130760" name="019db46a-13fc-7626-af26-9607a7a909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7027338" name="019db46a-13fc-7626-af26-9607a7a9092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5684822" name="019db46a-6970-7a27-90b3-1018e35b95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761313" name="019db46a-6970-7a27-90b3-1018e35b95b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2. OG,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1414869" name="019db46b-a11e-7c6e-9b60-52adf81701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5704635" name="019db46b-a11e-7c6e-9b60-52adf81701ed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0952243" name="019db46b-dd12-7436-99a3-65f6e16dd2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87912" name="019db46b-dd12-7436-99a3-65f6e16dd27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2. OG,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4074605" name="019db46c-8c1d-70fd-b81f-b00c766d15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54342" name="019db46c-8c1d-70fd-b81f-b00c766d15cc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9428410" name="019db46c-c238-7129-a54a-b7eeddc18d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111774" name="019db46c-c238-7129-a54a-b7eeddc18dcc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2. OG, links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2162330" name="019db46d-5086-70cc-a4e2-de9d4aa796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402043" name="019db46d-5086-70cc-a4e2-de9d4aa7963a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3013430" name="019db46e-f022-75ef-b731-f0432e0ed7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2650742" name="019db46e-f022-75ef-b731-f0432e0ed70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2. OG,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7261033" name="019db470-bed1-7106-adde-b6156684a3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8845926" name="019db470-bed1-7106-adde-b6156684a3f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2861289" name="019db470-f3c2-7e2e-9052-4c84881ed1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249070" name="019db470-f3c2-7e2e-9052-4c84881ed1b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2. OG, links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4154137" name="019db474-70c5-7c24-8a12-92b989e6e5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304790" name="019db474-70c5-7c24-8a12-92b989e6e52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1065420" name="019db474-a331-710e-a965-ad7c41fc43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804137" name="019db474-a331-710e-a965-ad7c41fc43df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 OG,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0382383" name="019db475-c888-7ca1-8924-fa089abced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4258153" name="019db475-c888-7ca1-8924-fa089abced72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3564531" name="019db476-1064-70e9-b7e1-3e8585899e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618795" name="019db476-1064-70e9-b7e1-3e8585899e59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Feldgüetliweg 71, 8706 Meilen</w:t>
          </w:r>
        </w:p>
        <w:p>
          <w:pPr>
            <w:spacing w:before="0" w:after="0"/>
          </w:pPr>
          <w:r>
            <w:t>DN 858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