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5408593" name="206660a0-ed58-11ef-91a7-c93814c814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547544" name="206660a0-ed58-11ef-91a7-c93814c8141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760097" name="24be9730-ed58-11ef-b21c-cd0dc9abef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865723" name="24be9730-ed58-11ef-b21c-cd0dc9abef7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Gang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9757428" name="31ce18b0-ed58-11ef-897c-0fa7bc489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110379" name="31ce18b0-ed58-11ef-897c-0fa7bc489fa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4665366" name="381267d0-ed58-11ef-9fc5-9703c8be94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9813753" name="381267d0-ed58-11ef-9fc5-9703c8be94d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Schlafzimmer/ 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409378" name="a5eb2210-ed58-11ef-9f64-517b44bcb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472373" name="a5eb2210-ed58-11ef-9f64-517b44bcbad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4556488" name="adc41af0-ed58-11ef-b275-2d1868e264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6850417" name="adc41af0-ed58-11ef-b275-2d1868e2643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9758304" name="c5b31e90-ed58-11ef-840a-c331c21b14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7501445" name="c5b31e90-ed58-11ef-840a-c331c21b14c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6671229" name="cb926a50-ed58-11ef-ac0e-a399b2d28e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748824" name="cb926a50-ed58-11ef-ac0e-a399b2d28eb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5987730" name="dc5c82d0-ed58-11ef-9f6d-33a4ef8485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0391" name="dc5c82d0-ed58-11ef-9f6d-33a4ef84854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4423911" name="e26f88c0-ed58-11ef-8339-dd5a7e4fd6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749143" name="e26f88c0-ed58-11ef-8339-dd5a7e4fd6e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2797535" name="eee8bdb0-ed58-11ef-af0f-1d4929d914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118862" name="eee8bdb0-ed58-11ef-af0f-1d4929d914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2290585" name="f37b8c40-ed58-11ef-85f3-0b306240071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016091" name="f37b8c40-ed58-11ef-85f3-0b306240071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