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Gerbergut 10, 8762 Sool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3837824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485704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