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0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DG-EG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72698558" name="019dd326-bb55-7b6b-9620-b2a73d278c8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78963" name="019dd326-bb55-7b6b-9620-b2a73d278c8f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41536842" name="019dd327-7496-70d9-9fb8-0c82ce88692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8000412" name="019dd327-7496-70d9-9fb8-0c82ce88692e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84185155" name="019dd337-a839-7dde-9568-15d6ce95f70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7380008" name="019dd337-a839-7dde-9568-15d6ce95f70f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5713908" name="019dd338-5023-7017-8d2d-cc3b2cd5dea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1966051" name="019dd338-5023-7017-8d2d-cc3b2cd5deae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33691345" name="019dd343-7759-7058-bbc2-cb1d43c24b2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3534306" name="019dd343-7759-7058-bbc2-cb1d43c24b2a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2641440" name="019dd343-d840-74fc-a0b9-2ec6e11fd87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2974672" name="019dd343-d840-74fc-a0b9-2ec6e11fd872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07409715" name="019dd345-ed34-7cc8-b421-1e77dd42488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6780213" name="019dd345-ed34-7cc8-b421-1e77dd42488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61892250" name="019dd346-3ff4-7597-bd07-89786fb4df4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6665669" name="019dd346-3ff4-7597-bd07-89786fb4df49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Esszimmer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9820898" name="019dd353-bc91-705b-b8be-d905e99c815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3536050" name="019dd353-bc91-705b-b8be-d905e99c8157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93466784" name="019dd354-7d63-7cd7-ac43-0ef1da18e03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1394853" name="019dd354-7d63-7cd7-ac43-0ef1da18e03f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WC/Dusche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31855248" name="019dd360-d6e3-7eb5-8625-5690003063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1522096" name="019dd360-d6e3-7eb5-8625-5690003063a7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3932480" name="019dd361-17d2-7d66-ad42-26e26494b93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8261896" name="019dd361-17d2-7d66-ad42-26e26494b939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WC/Dusche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661795297" name="019dd363-d1bd-7b97-b616-293179b548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6783513" name="019dd363-d1bd-7b97-b616-293179b54856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8184032" name="019dd364-087a-7067-abe8-c3070aa7a76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8258328" name="019dd364-087a-7067-abe8-c3070aa7a76f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WC/Dusche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66804537" name="019dd365-d0b6-7b36-9838-6a04c771bb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5702862" name="019dd365-d0b6-7b36-9838-6a04c771bb4f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32626008" name="019dd366-157b-7125-aa97-ed0407da8f5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5731339" name="019dd366-157b-7125-aa97-ed0407da8f5a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DG-EG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27552176" name="019dd36b-3933-731a-b663-c6b711530c7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9225400" name="019dd36b-3933-731a-b663-c6b711530c70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79672377" name="019dd36b-8b55-7a91-bd33-dd770e70f4d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4994877" name="019dd36b-8b55-7a91-bd33-dd770e70f4d0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>EG-UG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394903330" name="019dd36c-79d4-7dc4-9581-41ae9293317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5197164" name="019dd36c-79d4-7dc4-9581-41ae9293317a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6736177" name="019dd36c-b625-7a1d-9cda-0b137184bbf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7297385" name="019dd36c-b625-7a1d-9cda-0b137184bbf9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Keller/ Waschküche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666436452" name="019dd374-c3bd-7b76-8e96-d126f84d3d0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5087866" name="019dd374-c3bd-7b76-8e96-d126f84d3d04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35189766" name="019dd374-ff0a-791e-924b-f2123ac9890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9806852" name="019dd374-ff0a-791e-924b-f2123ac9890d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Liegeststaub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72090769" name="019dd522-b171-71a8-b3ff-331f7b271f1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2683475" name="019dd522-b171-71a8-b3ff-331f7b271f1b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62786240" name="019dd522-d62f-7075-a92e-6f480c48572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7794230" name="019dd522-d62f-7075-a92e-6f480c48572f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Gerät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Liegeststaub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07749762" name="019dd525-3b95-7796-a667-6e4d16fed46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0593236" name="019dd525-3b95-7796-a667-6e4d16fed46c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59081060" name="019dd525-545a-7fed-aa2d-da0d94a1867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124789" name="019dd525-545a-7fed-aa2d-da0d94a18672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Gerbergut 10, 8762 Sool</w:t>
          </w:r>
        </w:p>
        <w:p>
          <w:pPr>
            <w:spacing w:before="0" w:after="0"/>
          </w:pPr>
          <w:r>
            <w:t>DN 882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footer.xml" Type="http://schemas.openxmlformats.org/officeDocument/2006/relationships/footer" Id="rId30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