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26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Holzboden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Enzenbühlstrasse 77, 8008 Zürich </w:t>
          </w:r>
        </w:p>
        <w:p>
          <w:pPr>
            <w:spacing w:before="0" w:after="0"/>
          </w:pPr>
          <w:r>
            <w:t>DN 885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