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Enzenbühlstrasse 77, 8008 Zürich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885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65698250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14049130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