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8619161" name="019dd3f6-ecd2-74a1-8fc6-98db2a542c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9473846" name="019dd3f6-ecd2-74a1-8fc6-98db2a542cd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17939914" name="019dd3f7-b91f-7752-8a25-6459c25d0d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8389807" name="019dd3f7-b91f-7752-8a25-6459c25d0d5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92434346" name="019dd3fa-afb3-7783-acfc-ece7260e81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2764553" name="019dd3fa-afb3-7783-acfc-ece7260e81cc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85170060" name="019dd3fb-02c7-73a4-8e25-608679b0a1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5947552" name="019dd3fb-02c7-73a4-8e25-608679b0a16a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19286374" name="019dd3fc-3fbc-71dc-aefd-e432c2e84e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0403327" name="019dd3fc-3fbc-71dc-aefd-e432c2e84e4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76564828" name="019dd3fc-9ca9-7b2c-92be-22588ca3ec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0694531" name="019dd3fc-9ca9-7b2c-92be-22588ca3ec3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6645613" name="019dd3fd-9d62-756d-ba74-5cfac7e51c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3059788" name="019dd3fd-9d62-756d-ba74-5cfac7e51c5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54652280" name="019dd3fe-2494-735d-8955-cdf5efc128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949870" name="019dd3fe-2494-735d-8955-cdf5efc1287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12572255" name="019dd40f-a318-798a-b39f-ffef9785b4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599390" name="019dd40f-a318-798a-b39f-ffef9785b4b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07994197" name="019dd40f-dd85-76eb-9359-9d08f078fb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3604163" name="019dd40f-dd85-76eb-9359-9d08f078fbfd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2OG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10569808" name="019dd412-3a6d-741c-b05d-dcaae84059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8234474" name="019dd412-3a6d-741c-b05d-dcaae84059cf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20867043" name="019dd412-c00e-7a71-995a-56d485468a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7001034" name="019dd412-c00e-7a71-995a-56d485468a4a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 WC</w:t>
            </w:r>
          </w:p>
          <w:p>
            <w:pPr>
              <w:spacing w:before="0" w:after="0"/>
            </w:pPr>
            <w:r>
              <w:t>2OG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4012247" name="019dd431-770e-7efa-b4b4-fcdafe9538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2087057" name="019dd431-770e-7efa-b4b4-fcdafe953815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4545768" name="019dd431-d96f-73f5-8808-c7854cb4c4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9731177" name="019dd431-d96f-73f5-8808-c7854cb4c4d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 WC</w:t>
            </w:r>
          </w:p>
          <w:p>
            <w:pPr>
              <w:spacing w:before="0" w:after="0"/>
            </w:pPr>
            <w:r>
              <w:t>2OG</w:t>
            </w:r>
          </w:p>
          <w:p>
            <w:pPr>
              <w:spacing w:before="0" w:after="0"/>
            </w:pPr>
            <w:r>
              <w:t>Sockel/ Badewanne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34158278" name="019dd433-24ca-7c49-a5a3-46fa8a9b17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5419310" name="019dd433-24ca-7c49-a5a3-46fa8a9b177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71691401" name="019dd433-75c0-7a3f-8323-7d6541293d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2147906" name="019dd433-75c0-7a3f-8323-7d6541293d8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 WC</w:t>
            </w:r>
          </w:p>
          <w:p>
            <w:pPr>
              <w:spacing w:before="0" w:after="0"/>
            </w:pPr>
            <w:r>
              <w:t>2OG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24469492" name="019dd436-100d-7949-a060-f05a390743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6703295" name="019dd436-100d-7949-a060-f05a390743af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59774696" name="019dd436-6ec8-7d7f-aae0-c6089ae470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8069609" name="019dd436-6ec8-7d7f-aae0-c6089ae470d8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 WC</w:t>
            </w:r>
          </w:p>
          <w:p>
            <w:pPr>
              <w:spacing w:before="0" w:after="0"/>
            </w:pPr>
            <w:r>
              <w:t>2OG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09781429" name="019dd437-5efa-7700-82db-9905a25400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2873453" name="019dd437-5efa-7700-82db-9905a254004b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64918502" name="019dd437-a29c-7d0b-b1d8-ebfe652b83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6868224" name="019dd437-a29c-7d0b-b1d8-ebfe652b832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 WC</w:t>
            </w:r>
          </w:p>
          <w:p>
            <w:pPr>
              <w:spacing w:before="0" w:after="0"/>
            </w:pPr>
            <w:r>
              <w:t>2OG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6214891" name="019dd438-cc4b-7b1f-8464-c39b834070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0970937" name="019dd438-cc4b-7b1f-8464-c39b834070e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4224521" name="019dd439-33af-7d0c-9620-a7cf48a49c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8571122" name="019dd439-33af-7d0c-9620-a7cf48a49c0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2OG</w:t>
            </w:r>
          </w:p>
          <w:p>
            <w:pPr>
              <w:spacing w:before="0" w:after="0"/>
            </w:pPr>
            <w:r>
              <w:t>Fenster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Fenster Kitt </w:t>
            </w:r>
          </w:p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320713270" name="019dd43a-0bac-7108-b0cb-3a5303b80c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9035461" name="019dd43a-0bac-7108-b0cb-3a5303b80c83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9142649" name="019dd43a-4e16-790f-9841-5f6150ac07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9620424" name="019dd43a-4e16-790f-9841-5f6150ac076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2OG</w:t>
            </w:r>
          </w:p>
          <w:p>
            <w:pPr>
              <w:spacing w:before="0" w:after="0"/>
            </w:pPr>
            <w:r>
              <w:t>Fenster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9824966" name="019dd43d-0330-7b5a-bb31-08b5bad1e8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5378749" name="019dd43d-0330-7b5a-bb31-08b5bad1e86a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876261" name="019dd43d-9858-7b60-b6d0-52e51ec9e9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2881195" name="019dd43d-9858-7b60-b6d0-52e51ec9e93e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Schlafzimmer </w:t>
            </w:r>
          </w:p>
          <w:p>
            <w:pPr>
              <w:spacing w:before="0" w:after="0"/>
            </w:pPr>
            <w:r>
              <w:t>2OG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3012050" name="019dd43f-5e40-7ee2-a647-5d01623735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6934496" name="019dd43f-5e40-7ee2-a647-5d0162373525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16997379" name="019dd43f-91a4-7890-81f4-60c7152cdf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1780343" name="019dd43f-91a4-7890-81f4-60c7152cdf94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2OG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06260385" name="019dd445-d1a1-736e-829f-3f2fa55296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8848815" name="019dd445-d1a1-736e-829f-3f2fa55296a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65197172" name="019dd446-04ce-78b9-bab3-5d953c56e6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1411959" name="019dd446-04ce-78b9-bab3-5d953c56e6c1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Schlafzimmer </w:t>
            </w:r>
          </w:p>
          <w:p>
            <w:pPr>
              <w:spacing w:before="0" w:after="0"/>
            </w:pPr>
            <w:r>
              <w:t>2OG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88665414" name="019dd449-b1a9-7092-81a3-245c0b6fd1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8214192" name="019dd449-b1a9-7092-81a3-245c0b6fd185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7047237" name="019dd44a-ce68-753d-b14c-5af8c61c90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6901699" name="019dd44a-ce68-753d-b14c-5af8c61c90e6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2OG, vorne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Holzboden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1586153" name="019dd44d-d9be-75c3-b8f5-7ae7aa149d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8327135" name="019dd44d-d9be-75c3-b8f5-7ae7aa149d52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726610" name="019dd44e-35af-7d33-b2ba-6504afd874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274803" name="019dd44e-35af-7d33-b2ba-6504afd874c0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Enzenbühlstrasse 77, 8008 Zürich </w:t>
          </w:r>
        </w:p>
        <w:p>
          <w:pPr>
            <w:spacing w:before="0" w:after="0"/>
          </w:pPr>
          <w:r>
            <w:t>DN 885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