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Scheune+Garage Zürichstrasse 50 Zürichstrasse 50, 8340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608984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33164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