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Milchkammer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4198039" name="019daed8-618f-7cfb-87c8-4b2a484ccb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7846550" name="019daed8-618f-7cfb-87c8-4b2a484ccb4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7367938" name="019daed8-7b76-74db-ade4-a42bf9428e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3847" name="019daed8-7b76-74db-ade4-a42bf9428ea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Milchkammer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741301"/>
                  <wp:effectExtent l="0" t="0" r="0" b="0"/>
                  <wp:docPr id="1088354462" name="019dbace-265e-7669-bd09-99348a8c2c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6236457" name="019dbace-265e-7669-bd09-99348a8c2c6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741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741301"/>
                  <wp:effectExtent l="0" t="0" r="0" b="0"/>
                  <wp:docPr id="2048384872" name="019dbace-4644-7107-9f29-004a642d0d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9851644" name="019dbace-4644-7107-9f29-004a642d0d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741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Milchkammer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741301"/>
                  <wp:effectExtent l="0" t="0" r="0" b="0"/>
                  <wp:docPr id="1267451156" name="019dbad1-b024-790a-9962-0b9877fdfc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6461879" name="019dbad1-b024-790a-9962-0b9877fdfcb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741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741301"/>
                  <wp:effectExtent l="0" t="0" r="0" b="0"/>
                  <wp:docPr id="1993807168" name="019dbad1-d666-7b06-96a1-191292cd87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7286591" name="019dbad1-d666-7b06-96a1-191292cd87f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741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5276071" name="019daee0-6cea-7796-9055-b297994237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353284" name="019daee0-6cea-7796-9055-b297994237e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4955747" name="019daee0-87a7-7ce3-9209-103d683286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9203666" name="019daee0-87a7-7ce3-9209-103d6832869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 / Scheune </w:t>
            </w:r>
          </w:p>
          <w:p>
            <w:pPr>
              <w:spacing w:before="0" w:after="0"/>
            </w:pPr>
            <w:r>
              <w:t>EG/ 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6358260" name="019daee3-0801-7ba3-bf1c-6622e3b204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5541969" name="019daee3-0801-7ba3-bf1c-6622e3b2042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2690658" name="019daee3-33b4-78b9-8cd1-1e3e043067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579565" name="019daee3-33b4-78b9-8cd1-1e3e0430677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 / Scheune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6772841" name="019daee6-88fb-719c-a723-ccf48809b7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6540311" name="019daee6-88fb-719c-a723-ccf48809b77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5081283" name="019daee6-bbdf-72e4-998a-25d64e5b8c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0066520" name="019daee6-bbdf-72e4-998a-25d64e5b8c8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741301"/>
                  <wp:effectExtent l="0" t="0" r="0" b="0"/>
                  <wp:docPr id="646706636" name="019dbad5-d2bb-76a0-ab60-8eb8962d26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50720" name="019dbad5-d2bb-76a0-ab60-8eb8962d263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741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741301"/>
                  <wp:effectExtent l="0" t="0" r="0" b="0"/>
                  <wp:docPr id="766285770" name="019dbad5-eb2d-7f75-920d-830acacf9b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0772822" name="019dbad5-eb2d-7f75-920d-830acacf9bb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741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