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Dörflistrasse 16A Dörflistrasse 16A, 8572 Berg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861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9992620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1627438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