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3584542" name="019d95f6-92d7-73e0-8679-8084669d7f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5545598" name="019d95f6-92d7-73e0-8679-8084669d7fa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5268674" name="019d95f6-c5f3-7a63-bc87-5595c636cf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831449" name="019d95f6-c5f3-7a63-bc87-5595c636cf3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OG/UG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4452532" name="019d95f9-6c8c-7cd6-8943-6d8576a696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837466" name="019d95f9-6c8c-7cd6-8943-6d8576a6961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1558182" name="019d95f9-9479-745d-bb28-9f0cb2c1cb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259679" name="019d95f9-9479-745d-bb28-9f0cb2c1cba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3148634" name="019d95fb-f2d2-71fb-9612-ad7d8f7866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198641" name="019d95fb-f2d2-71fb-9612-ad7d8f7866a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2507517" name="019d95fc-10c6-7cb9-be41-098e155378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1612287" name="019d95fc-10c6-7cb9-be41-098e1553783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4619391" name="019d95ff-7aad-74ab-8a98-d20dcf1260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799950" name="019d95ff-7aad-74ab-8a98-d20dcf12609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4459937" name="019d95ff-b1cb-7947-a1b9-958ac0a6c7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519557" name="019d95ff-b1cb-7947-a1b9-958ac0a6c78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88586" name="019d9600-63e0-79b7-8f87-31e5229a13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998675" name="019d9600-63e0-79b7-8f87-31e5229a133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4407515" name="019d9600-9bd2-71d7-87dc-bc1e253949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258017" name="019d9600-9bd2-71d7-87dc-bc1e2539497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Dusche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8560591" name="019d9a2b-c336-7ba7-b175-2fc9835d36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832765" name="019d9a2b-c336-7ba7-b175-2fc9835d365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330405" name="019d9a2c-0808-7744-9763-438dfc9070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034816" name="019d9a2c-0808-7744-9763-438dfc90703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OG/UG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4485405" name="019d9604-fd2e-7f98-baae-5c63f7f539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327760" name="019d9604-fd2e-7f98-baae-5c63f7f539e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6611465" name="019d9605-1f27-77ec-a7d4-d4b4b196da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183622" name="019d9605-1f27-77ec-a7d4-d4b4b196da1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6409460" name="019d9606-6fec-7f7d-9de2-b48342ab55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163487" name="019d9606-6fec-7f7d-9de2-b48342ab550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5531560" name="019d9606-8f5b-7f8b-b33e-5ea210ef69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808938" name="019d9606-8f5b-7f8b-b33e-5ea210ef691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Chemineè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4046036" name="019d9609-bda6-7041-a756-39c7bc2ef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8168698" name="019d9609-bda6-7041-a756-39c7bc2efef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6925526" name="019d9609-d782-770a-a271-e96a8aa5e5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0720943" name="019d9609-d782-770a-a271-e96a8aa5e5a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626544" name="019d960b-821a-7686-8d98-16b2933ef7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005044" name="019d960b-821a-7686-8d98-16b2933ef7d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9440995" name="019d960b-9c44-78d1-a69a-d4ac39f9fd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690235" name="019d960b-9c44-78d1-a69a-d4ac39f9fda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0531842" name="019d960e-844f-74c8-8f05-8db917cc20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765455" name="019d960e-844f-74c8-8f05-8db917cc20b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5372405" name="019d960e-b09e-709e-be30-f35aaaaae6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21494" name="019d960e-b09e-709e-be30-f35aaaaae64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9347064" name="019d9611-5066-790f-ad5f-eee83d39db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31110" name="019d9611-5066-790f-ad5f-eee83d39dba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9313424" name="019d9611-79d1-7b3a-a8f4-755324bfac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83296" name="019d9611-79d1-7b3a-a8f4-755324bfac5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741301"/>
                  <wp:effectExtent l="0" t="0" r="0" b="0"/>
                  <wp:docPr id="1325888844" name="019dba94-1dae-7507-882d-f1000cf009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918007" name="019dba94-1dae-7507-882d-f1000cf0098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74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741301"/>
                  <wp:effectExtent l="0" t="0" r="0" b="0"/>
                  <wp:docPr id="121780536" name="019dba94-3b61-7ef8-a23f-1a26406f76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842926" name="019dba94-3b61-7ef8-a23f-1a26406f76e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74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5449777" name="019d9615-da7a-7cc4-9fef-5fafa7d179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324460" name="019d9615-da7a-7cc4-9fef-5fafa7d179fb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6627630" name="019d9615-fa1c-73e7-a904-5973ac96b1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596259" name="019d9615-fa1c-73e7-a904-5973ac96b15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6679657" name="019d9616-5c10-7f05-bb81-20869a0508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37989" name="019d9616-5c10-7f05-bb81-20869a0508bb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9857493" name="019d9616-950f-74a6-adef-af73e99a3e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484840" name="019d9616-950f-74a6-adef-af73e99a3eb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Waschküche/ Gang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1898099" name="019d961c-8a24-7faa-a286-707e99d41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635523" name="019d961c-8a24-7faa-a286-707e99d41153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801016" name="019d961c-ac23-782a-82fd-d9c72051d6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634408" name="019d961c-ac23-782a-82fd-d9c72051d6dc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2879202" name="019d961f-f722-7dd1-a6aa-e9df2c08d9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023283" name="019d961f-f722-7dd1-a6aa-e9df2c08d9cc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1353893" name="019d9620-185c-7575-bb23-339182edee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546666" name="019d9620-185c-7575-bb23-339182edeef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2870985" name="019d9623-9bfc-7900-8c71-625c85c9f0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910581" name="019d9623-9bfc-7900-8c71-625c85c9f090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042865" name="019d9624-033c-7fb4-9639-9ac822ae07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888555" name="019d9624-033c-7fb4-9639-9ac822ae0707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7608787" name="019d9628-35e7-7206-b62e-c9c1a9f0eb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029672" name="019d9628-35e7-7206-b62e-c9c1a9f0eb2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1842399" name="019d9628-4f6a-78db-9689-162b9209e4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392407" name="019d9628-4f6a-78db-9689-162b9209e4be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3632879" name="019d9628-b03a-732a-85b8-2060eea4b9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517556" name="019d9628-b03a-732a-85b8-2060eea4b99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793244" name="019d9628-d167-77bd-8229-2fb4b98108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945124" name="019d9628-d167-77bd-8229-2fb4b98108b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Dörflistrasse 16A Dörflistrasse 16A, 8572 Berg</w:t>
          </w:r>
        </w:p>
        <w:p>
          <w:pPr>
            <w:spacing w:before="0" w:after="0"/>
          </w:pPr>
          <w:r>
            <w:t>861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