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Magdenauerstrasse 48, 9230 Flawil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874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25951614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31829027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