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8072569" name="019dba8b-eba3-7176-8a72-f3cb078afe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4554357" name="019dba8b-eba3-7176-8a72-f3cb078afea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1956752" name="019dba8c-0e24-788c-bc99-2e6d8661a3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310018" name="019dba8c-0e24-788c-bc99-2e6d8661a3b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3283833" name="019dba8c-b71d-737a-be5c-a6046bf7cd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478674" name="019dba8c-b71d-737a-be5c-a6046bf7cd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18703" name="019dba8c-f83f-78e0-9756-e154cd96d8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432368" name="019dba8c-f83f-78e0-9756-e154cd96d8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739654" name="019dba8d-ccff-72cc-9e1b-3224976da2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248914" name="019dba8d-ccff-72cc-9e1b-3224976da2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3699615" name="019dba8d-ede2-7b09-a103-1febf83a53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299769" name="019dba8d-ede2-7b09-a103-1febf83a53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0579774" name="019dba8f-0f17-73d5-b260-f9ea0d825b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1815627" name="019dba8f-0f17-73d5-b260-f9ea0d825b8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9040195" name="019dba8f-e6b0-7b91-8dae-28ad313249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557525" name="019dba8f-e6b0-7b91-8dae-28ad3132493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 OG,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0793362" name="019dba90-380d-7cb4-b28c-bce93dd95b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210357" name="019dba90-380d-7cb4-b28c-bce93dd95b7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845913" name="019dba91-989e-768c-880e-2caef1abb7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356483" name="019dba91-989e-768c-880e-2caef1abb7c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Magdenauerstrasse 48, 9230 Flawil</w:t>
          </w:r>
        </w:p>
        <w:p>
          <w:pPr>
            <w:spacing w:before="0" w:after="0"/>
          </w:pPr>
          <w:r>
            <w:t>DN 874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