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De Stefani AG, Industriestrasse 13, Chur, Schweiz</w:t>
          </w:r>
        </w:p>
        <w:p>
          <w:pPr>
            <w:spacing w:before="0" w:after="0"/>
          </w:pPr>
          <w:r>
            <w:t>866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