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An der Specki 24, 8053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853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867426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3362895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