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03837795" name="019dba27-cccd-71b9-971d-9ad2651d4c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763090" name="019dba27-cccd-71b9-971d-9ad2651d4c1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2626900" name="019dba27-eaaf-7e67-8fda-9ce03f8a9cb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2314662" name="019dba27-eaaf-7e67-8fda-9ce03f8a9cb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3740661" name="019dba2b-46c2-73c6-aef3-dc11b2f3db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3484546" name="019dba2b-46c2-73c6-aef3-dc11b2f3db1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91858926" name="019dba2c-baeb-7483-8f04-b0fc49aefab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7810439" name="019dba2c-baeb-7483-8f04-b0fc49aefab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50954210" name="019dba2b-e9e5-735a-8649-b8abeb658d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2407252" name="019dba2b-e9e5-735a-8649-b8abeb658dc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5607762" name="019dba2f-7c14-7793-a425-9e918c268b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45827290" name="019dba2f-7c14-7793-a425-9e918c268bb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37024609" name="019dba2c-311b-7ad9-9723-da10f09a9d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6387592" name="019dba2c-311b-7ad9-9723-da10f09a9d4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9586223" name="019dba32-fcdf-7448-a630-77d6b24191c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8829622" name="019dba32-fcdf-7448-a630-77d6b24191c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/ Küche </w:t>
            </w:r>
          </w:p>
          <w:p>
            <w:pPr>
              <w:spacing w:before="0" w:after="0"/>
            </w:pPr>
            <w:r>
              <w:t>OG-EG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6724634" name="019dba2d-31cb-75bb-9c75-8abf622efad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2864263" name="019dba2d-31cb-75bb-9c75-8abf622efad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33476187" name="019dba31-6eee-70a8-8104-755cacd1003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8093490" name="019dba31-6eee-70a8-8104-755cacd1003d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Eingang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4246167" name="019dba35-2e5e-73af-923f-641f5f47a4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7607216" name="019dba35-2e5e-73af-923f-641f5f47a4d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3227025" name="019dba36-6309-72d9-9f4a-e7a6e8182b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9085687" name="019dba36-6309-72d9-9f4a-e7a6e8182b7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24040279" name="019dba38-c4f9-730e-abe0-e111c40580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6812800" name="019dba38-c4f9-730e-abe0-e111c4058028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55132889" name="019dba38-db5d-79d4-8014-e6c14cd9fca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5499649" name="019dba38-db5d-79d4-8014-e6c14cd9fca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An der Specki 24, 8053 Zürich</w:t>
          </w:r>
        </w:p>
        <w:p>
          <w:pPr>
            <w:spacing w:before="0" w:after="0"/>
          </w:pPr>
          <w:r>
            <w:t>DN 853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