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Bühlstrasse 144, 5273 Oberhofen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271544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13272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