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3825051" name="019db953-5192-7a6d-89a3-b5b99ce277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215732" name="019db953-5192-7a6d-89a3-b5b99ce277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8905356" name="019db953-8320-7eae-a396-dab19c4e9e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207524" name="019db953-8320-7eae-a396-dab19c4e9e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8402946" name="019db954-8e22-76a3-bccb-f39ca6e2d2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6734872" name="019db954-8e22-76a3-bccb-f39ca6e2d2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1661695" name="019db954-e5c9-7054-997c-cecae5c403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167299" name="019db954-e5c9-7054-997c-cecae5c4038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4213632" name="019db955-b832-79a7-9417-3b31e6f767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0650626" name="019db955-b832-79a7-9417-3b31e6f767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4330826" name="019db956-3bff-7954-9173-4c14da4035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934789" name="019db956-3bff-7954-9173-4c14da4035f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