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Alte Landstrasse 7,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4476750" cy="2880000"/>
            <wp:effectExtent l="0" t="0" r="0" b="0"/>
            <wp:docPr id="8737881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030661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