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OG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3512112" name="019db4ff-f7b0-7e04-a47d-c9726de4e1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58594" name="019db4ff-f7b0-7e04-a47d-c9726de4e1e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9591584" name="019db500-2816-7893-b300-f67de76ecc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3563492" name="019db500-2816-7893-b300-f67de76eccab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4093138" name="019db501-2234-7617-9498-83cdd62155d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5089385" name="019db501-2234-7617-9498-83cdd62155df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4936186" name="019db501-509e-7277-a6ff-6c83c8e17b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2863890" name="019db501-509e-7277-a6ff-6c83c8e17b5f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1877944" name="019db502-0052-7a35-9ce3-715d5448f1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7615521" name="019db502-0052-7a35-9ce3-715d5448f10d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073410" name="019db502-7931-7beb-b271-a2e2d5d2c9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5223704" name="019db502-7931-7beb-b271-a2e2d5d2c9e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9640640" name="019db507-44bc-7858-9426-2ed35c6f72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4333266" name="019db507-44bc-7858-9426-2ed35c6f72e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32754" name="019db507-64b5-7c69-a1c4-6994861b15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7593792" name="019db507-64b5-7c69-a1c4-6994861b15e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3883475" name="019db508-119e-7104-a657-4c4873d4b6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2078372" name="019db508-119e-7104-a657-4c4873d4b68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0940942" name="019db508-3303-7ae8-9828-08181479eb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3074642" name="019db508-3303-7ae8-9828-08181479ebd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8594095" name="019db508-da1a-748e-8c36-7f82434801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9331486" name="019db508-da1a-748e-8c36-7f82434801e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1062840" name="019db509-1e1e-76b4-a225-37c443bccd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9706170" name="019db509-1e1e-76b4-a225-37c443bccd10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8613311" name="019db50a-ac79-7128-8078-732da052d1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0281952" name="019db50a-ac79-7128-8078-732da052d17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9916515" name="019db50a-e69a-7069-83ae-504f47bcfa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5722456" name="019db50a-e69a-7069-83ae-504f47bcfa2e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0778021" name="019db50b-5f6a-7d36-9a77-7b0673dcda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3440249" name="019db50b-5f6a-7d36-9a77-7b0673dcda0d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925472" name="019db50b-8c9f-7151-b405-cf9ccec2bf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374181" name="019db50b-8c9f-7151-b405-cf9ccec2bf69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8040410" name="019db50c-fd15-76c6-bc62-27c0d6c447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6507110" name="019db50c-fd15-76c6-bc62-27c0d6c44724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3591316" name="019db50d-225e-77e3-9671-a2052d5fcb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4776829" name="019db50d-225e-77e3-9671-a2052d5fcb70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OG-EG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8305645" name="019db50f-4681-7015-93c5-9916481880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5107240" name="019db50f-4681-7015-93c5-9916481880e1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5342219" name="019db50f-9514-7502-8b57-0f5a6b144b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2523981" name="019db50f-9514-7502-8b57-0f5a6b144b38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OG-EG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5424103" name="019db510-d40f-7cf5-855b-d17e6476f9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7987201" name="019db510-d40f-7cf5-855b-d17e6476f947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4951973" name="019db510-f7b3-78e3-a494-9b6dde2066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5570265" name="019db510-f7b3-78e3-a494-9b6dde206663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EG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0239824" name="019db516-009b-71e5-9034-807fc0accc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1291082" name="019db516-009b-71e5-9034-807fc0acccf6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1285486" name="019db516-8335-7b3c-8f7f-6c7fe22b2e7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7619562" name="019db516-8335-7b3c-8f7f-6c7fe22b2e74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0617162" name="019db518-e2c5-7ca1-8277-a2b219935b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1564916" name="019db518-e2c5-7ca1-8277-a2b219935b29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7038732" name="019db519-9ea8-746b-9d09-abab9fd69a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5404179" name="019db519-9ea8-746b-9d09-abab9fd69a1c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3663706" name="019db51b-a0d6-761f-9b6c-34e8d01cd06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4734873" name="019db51b-a0d6-761f-9b6c-34e8d01cd06d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2019409" name="019db51b-f66b-769e-b674-6198041335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1915231" name="019db51b-f66b-769e-b674-619804133549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4491847" name="019db51f-ab08-71ca-9561-4e9b1fb2e0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9800638" name="019db51f-ab08-71ca-9561-4e9b1fb2e09c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355888" name="019db51f-c3a4-7e43-b3f7-2264fdb895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2717209" name="019db51f-c3a4-7e43-b3f7-2264fdb8957e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7623451" name="019db521-a27c-7f79-9a52-20dd121338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9907624" name="019db521-a27c-7f79-9a52-20dd12133819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433293" name="019db521-d0d9-719f-bafb-619777dd26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5985720" name="019db521-d0d9-719f-bafb-619777dd2661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90470" name="019db528-28b4-7f33-bbb1-a18d73b680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7178071" name="019db528-28b4-7f33-bbb1-a18d73b68098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423551213" name="019db528-4c6b-7671-8afa-98ff7c8c51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3269988" name="019db528-4c6b-7671-8afa-98ff7c8c517f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9674594" name="019db52d-402a-728f-8282-4df8475183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2123683" name="019db52d-402a-728f-8282-4df8475183fe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5927821" name="019db52d-d978-7ff9-8326-73552ebfb9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2875049" name="019db52d-d978-7ff9-8326-73552ebfb99a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1149970" name="019db52e-9af6-7889-b1db-9396024e55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5514482" name="019db52e-9af6-7889-b1db-9396024e55cf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2870606" name="019db52e-ba98-7a53-9dab-a037a8a42c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8296375" name="019db52e-ba98-7a53-9dab-a037a8a42ccf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703026"/>
                  <wp:effectExtent l="0" t="0" r="0" b="0"/>
                  <wp:docPr id="18924931" name="019db974-2fff-73e4-9569-9b34273867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5212180" name="019db974-2fff-73e4-9569-9b3427386727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7030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77702"/>
                  <wp:effectExtent l="0" t="0" r="0" b="0"/>
                  <wp:docPr id="1710995853" name="019db974-7be8-7bb1-9432-9890e74b2e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8929619" name="019db974-7be8-7bb1-9432-9890e74b2ec2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777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Alte Landstrasse 7, 8708 Männedorf</w:t>
          </w:r>
        </w:p>
        <w:p>
          <w:pPr>
            <w:spacing w:before="0" w:after="0"/>
          </w:pPr>
          <w:r>
            <w:t>DN 857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