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Feldgüetliweg 71, 8706 Meilen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961532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07766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