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 OG links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2650832" name="019db44f-b7c6-76ef-9fa7-f18bab8146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0376628" name="019db44f-b7c6-76ef-9fa7-f18bab8146d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0214256" name="019db450-0c07-73ef-8727-a314165a3a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3378215" name="019db450-0c07-73ef-8727-a314165a3ae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 OG links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0438743" name="019db451-727e-7da4-ae5e-3bede19ba9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7468093" name="019db451-727e-7da4-ae5e-3bede19ba92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6477258" name="019db451-bf17-7214-88a3-81aab6379e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3002372" name="019db451-bf17-7214-88a3-81aab6379eed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Waschküche/Badezimmer </w:t>
            </w:r>
          </w:p>
          <w:p>
            <w:pPr>
              <w:spacing w:before="0" w:after="0"/>
            </w:pPr>
            <w:r>
              <w:t>2. OG links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1219670" name="019db452-fda2-7db0-8bb8-09c5317248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3456352" name="019db452-fda2-7db0-8bb8-09c53172480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7466620" name="019db453-714e-705b-8c8a-6ffb86c663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9348722" name="019db453-714e-705b-8c8a-6ffb86c6631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Waschküche/Badezimmer </w:t>
            </w:r>
          </w:p>
          <w:p>
            <w:pPr>
              <w:spacing w:before="0" w:after="0"/>
            </w:pPr>
            <w:r>
              <w:t>2. OG links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3526585" name="019db454-c653-74fa-b0fa-a7f2ef4dc9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3529162" name="019db454-c653-74fa-b0fa-a7f2ef4dc9d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1939020" name="019db454-fedb-74bc-8f08-9ab7f0ac88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5899304" name="019db454-fedb-74bc-8f08-9ab7f0ac88a5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2. OG, links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Floorflex mit gelblichen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2200101" name="019db456-b4a9-73eb-8793-5c93c694c0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7852586" name="019db456-b4a9-73eb-8793-5c93c694c02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1457175" name="019db456-f226-7d78-83ba-4f3ff21e94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0427256" name="019db456-f226-7d78-83ba-4f3ff21e940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2. OG, links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6884477" name="019db459-c17e-7f3c-9b26-e141d5c4bb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2854534" name="019db459-c17e-7f3c-9b26-e141d5c4bb2d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9990821" name="019db45a-0272-7f34-a05e-df19184ed4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4214709" name="019db45a-0272-7f34-a05e-df19184ed4cd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2. OG, links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1427456" name="019db45b-395f-789a-bfae-763871a9d8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1551673" name="019db45b-395f-789a-bfae-763871a9d80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2326423" name="019db45b-8572-796a-b4df-8a5cabd0f6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1665215" name="019db45b-8572-796a-b4df-8a5cabd0f6d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2. OG, links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5480079" name="019db462-fa00-7842-b859-20cddc42e9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2605833" name="019db462-fa00-7842-b859-20cddc42e97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373629" name="019db463-2e55-7568-a900-f3c6373e3d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7762861" name="019db463-2e55-7568-a900-f3c6373e3dc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2. OG, links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6989324" name="019db464-a717-7c71-ad2f-0799e10be0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8517097" name="019db464-a717-7c71-ad2f-0799e10be0a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41732" name="019db464-fe5b-76c9-adea-cac00a73a7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3748757" name="019db464-fe5b-76c9-adea-cac00a73a77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2. OG, links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539295" name="019db46a-13fc-7626-af26-9607a7a909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5978824" name="019db46a-13fc-7626-af26-9607a7a9092f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0799180" name="019db46a-6970-7a27-90b3-1018e35b95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8124282" name="019db46a-6970-7a27-90b3-1018e35b95b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2. OG, links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7574546" name="019db46b-a11e-7c6e-9b60-52adf81701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3355027" name="019db46b-a11e-7c6e-9b60-52adf81701ed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0882136" name="019db46b-dd12-7436-99a3-65f6e16dd2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5609555" name="019db46b-dd12-7436-99a3-65f6e16dd27e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2. OG, links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259036" name="019db46c-8c1d-70fd-b81f-b00c766d15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3254094" name="019db46c-8c1d-70fd-b81f-b00c766d15cc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8729887" name="019db46c-c238-7129-a54a-b7eeddc18d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9218612" name="019db46c-c238-7129-a54a-b7eeddc18dcc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2. OG, links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6797755" name="019db46d-5086-70cc-a4e2-de9d4aa796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7697482" name="019db46d-5086-70cc-a4e2-de9d4aa7963a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5350847" name="019db46e-f022-75ef-b731-f0432e0ed7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7944860" name="019db46e-f022-75ef-b731-f0432e0ed70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2. OG, links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3574906" name="019db470-bed1-7106-adde-b6156684a3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5449860" name="019db470-bed1-7106-adde-b6156684a3f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6145105" name="019db470-f3c2-7e2e-9052-4c84881ed1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8466138" name="019db470-f3c2-7e2e-9052-4c84881ed1b5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2. OG, links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6622674" name="019db474-70c5-7c24-8a12-92b989e6e5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9783578" name="019db474-70c5-7c24-8a12-92b989e6e52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756631" name="019db474-a331-710e-a965-ad7c41fc43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7436" name="019db474-a331-710e-a965-ad7c41fc43df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 OG, links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1039853" name="019db475-c888-7ca1-8924-fa089abced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7658731" name="019db475-c888-7ca1-8924-fa089abced72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8368722" name="019db476-1064-70e9-b7e1-3e8585899e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6199829" name="019db476-1064-70e9-b7e1-3e8585899e59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Feldgüetliweg 71, 8706 Meilen</w:t>
          </w:r>
        </w:p>
        <w:p>
          <w:pPr>
            <w:spacing w:before="0" w:after="0"/>
          </w:pPr>
          <w:r>
            <w:t>DN 858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footer.xml" Type="http://schemas.openxmlformats.org/officeDocument/2006/relationships/footer" Id="rId3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