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Fontauna 88, Lumbrein,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871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33731348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352046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