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185007" name="019db953-b2f4-774f-9228-768d0afd55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894512" name="019db953-b2f4-774f-9228-768d0afd55b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2790458" name="019db953-c9be-75ff-9b4f-393fa39a02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415170" name="019db953-c9be-75ff-9b4f-393fa39a02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448844" name="019db955-1115-71ca-902d-69b5f07152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10004" name="019db955-1115-71ca-902d-69b5f071529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7573572" name="019db955-5e31-74c5-b07b-60a98172d8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243490" name="019db955-5e31-74c5-b07b-60a98172d8b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490970" name="019db957-30af-7b57-8d7e-3e2192cf07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831818" name="019db957-30af-7b57-8d7e-3e2192cf07be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391332" name="019db957-4663-7316-b294-414e17c38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656914" name="019db957-4663-7316-b294-414e17c38ea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Windpapier</w:t>
            </w:r>
          </w:p>
          <w:p>
            <w:pPr>
              <w:spacing w:before="0" w:after="0"/>
            </w:pPr>
            <w:r>
              <w:t>Einbaufenster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7569485" name="019db958-437b-7ccc-9b0f-19f53b5036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245627" name="019db958-437b-7ccc-9b0f-19f53b50361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235352" name="019db958-61c7-7376-b271-663c8e35df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215223" name="019db958-61c7-7376-b271-663c8e35df4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OG-EG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826940" name="019db959-fa78-7f5d-921f-1a48b5cb4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651443" name="019db959-fa78-7f5d-921f-1a48b5cb449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893694" name="019db95a-5325-7ecf-af0d-c81d468a20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954439" name="019db95a-5325-7ecf-af0d-c81d468a20d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119108" name="019db95b-55c6-7119-a5ed-50c02ed136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738949" name="019db95b-55c6-7119-a5ed-50c02ed136f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9341201" name="019db95b-795b-7f1f-ace6-56c7f3c8ae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221945" name="019db95b-795b-7f1f-ace6-56c7f3c8aef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40829" name="019db95c-778a-7e80-b86c-37c216670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591307" name="019db95c-778a-7e80-b86c-37c21667085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347266" name="019db95c-a185-723e-8aa0-9048de92c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641244" name="019db95c-a185-723e-8aa0-9048de92cb0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80631" name="019db95d-2a51-752f-ab2c-db969cf06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965771" name="019db95d-2a51-752f-ab2c-db969cf0681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443186" name="019db95d-acf6-7d68-bd30-4d74dafcbf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434052" name="019db95d-acf6-7d68-bd30-4d74dafcbf5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269520" name="019db95f-0bcd-7ec3-a817-abb87271b8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921462" name="019db95f-0bcd-7ec3-a817-abb87271b88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719370" name="019db95f-3af8-7c0a-afab-7981c9786e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247774" name="019db95f-3af8-7c0a-afab-7981c9786e4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8274581" name="019db966-ef4d-7f4f-a352-8b3442c93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473674" name="019db966-ef4d-7f4f-a352-8b3442c936a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8983928" name="019db967-e8d0-7169-9bd8-3496e510a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68325" name="019db967-e8d0-7169-9bd8-3496e510a46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Fontauna 88, Lumbrein, Schweiz</w:t>
          </w:r>
        </w:p>
        <w:p>
          <w:pPr>
            <w:spacing w:before="0" w:after="0"/>
          </w:pPr>
          <w:r>
            <w:t>871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