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EFH.Läufebachweg 7 Läufebachweg 7,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849418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340022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