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397306" name="019da9ce-0948-7f44-b23e-a524e5f1e6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2389951" name="019da9ce-0948-7f44-b23e-a524e5f1e69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419070" name="019da9cf-3ea4-71f5-a773-cb58a6aa69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2245434" name="019da9cf-3ea4-71f5-a773-cb58a6aa690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Materiallager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4337881" name="019da9d5-53ea-7db1-85b4-0ffb44890b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4692179" name="019da9d5-53ea-7db1-85b4-0ffb44890ba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3891044" name="019da9d5-c69c-7819-9f7b-f72c50e346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5823804" name="019da9d5-c69c-7819-9f7b-f72c50e3462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91224" name="019da9dc-663b-7b54-a23f-c51b0ebc14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8555391" name="019da9dc-663b-7b54-a23f-c51b0ebc145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9271864" name="019da9dc-98fd-76ef-a319-4354457afa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1138285" name="019da9dc-98fd-76ef-a319-4354457afaa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4024846" name="019da9dd-28f0-7ede-8a85-414396ae05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1358010" name="019da9dd-28f0-7ede-8a85-414396ae054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1711762" name="019da9dd-e5fc-7878-be68-99cb43640a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3897493" name="019da9dd-e5fc-7878-be68-99cb43640a0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2125653" name="019da9df-db0e-71b1-892b-7e79a091c9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5933527" name="019da9df-db0e-71b1-892b-7e79a091c9b6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9163126" name="019da9e0-5126-79f9-a2ad-594e640645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9564036" name="019da9e0-5126-79f9-a2ad-594e6406454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5731526" name="019da9e1-012f-71d5-b506-68d12f94a2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8287480" name="019da9e1-012f-71d5-b506-68d12f94a2cd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656188" name="019da9e1-a1ec-79dd-b864-97ed51ca66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1096586" name="019da9e1-a1ec-79dd-b864-97ed51ca66d0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7936545" name="019da9e3-0524-7305-9a4f-3451ee0168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9690243" name="019da9e3-0524-7305-9a4f-3451ee016869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8621169" name="019da9e4-85fd-7c14-9a0e-fcb66b49b3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3336426" name="019da9e4-85fd-7c14-9a0e-fcb66b49b3d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9488974" name="019da9e8-1f45-765d-863e-5bad43b40e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5484291" name="019da9e8-1f45-765d-863e-5bad43b40e4e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6196630" name="019da9e8-d4c0-7474-bb97-7d80119e33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8365066" name="019da9e8-d4c0-7474-bb97-7d80119e336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0615454" name="019da9e9-8cbb-7cbf-8726-69e1594be1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963018" name="019da9e9-8cbb-7cbf-8726-69e1594be15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573622" name="019da9ec-53c7-7702-beeb-40a8eaa3fa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1161994" name="019da9ec-53c7-7702-beeb-40a8eaa3fa8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8781660" name="019da9ec-beea-7cdc-bba0-ce48b6f1e1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3715451" name="019da9ec-beea-7cdc-bba0-ce48b6f1e1d0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5482678" name="019da9ec-f3ce-74a0-a0d0-de3e078606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6160564" name="019da9ec-f3ce-74a0-a0d0-de3e078606d1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1110256" name="019da9ee-31d8-7dbf-9dcb-d707bb1731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0533924" name="019da9ee-31d8-7dbf-9dcb-d707bb17310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8873445" name="019da9ee-505d-7b1a-b9d2-15a50ba1cb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0805282" name="019da9ee-505d-7b1a-b9d2-15a50ba1cb75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links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5525549" name="019da9f2-c719-77fc-b1c9-df3ec1d31b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1339659" name="019da9f2-c719-77fc-b1c9-df3ec1d31b7b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1695408" name="019da9f3-785b-7d8f-8985-a53debd529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9832437" name="019da9f3-785b-7d8f-8985-a53debd52991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links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2622577" name="019da9fa-ba41-7b58-a3cf-b7331887d8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2497713" name="019da9fa-ba41-7b58-a3cf-b7331887d8ee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2563953" name="019da9fa-f3a2-7d24-9f47-65bd7ed794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0591471" name="019da9fa-f3a2-7d24-9f47-65bd7ed794ea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links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198785" name="019da9fd-0831-734b-8e42-1a6d714483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884865" name="019da9fd-0831-734b-8e42-1a6d71448353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9728864" name="019da9fd-2a56-767c-8cf4-fbd6a80529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9157128" name="019da9fd-2a56-767c-8cf4-fbd6a80529ee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links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0455636" name="019da9fd-a8e5-7172-9212-cab11e1156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1760638" name="019da9fd-a8e5-7172-9212-cab11e11561e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6286947" name="019da9fd-f47c-745e-816b-5f022d059b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4298036" name="019da9fd-f47c-745e-816b-5f022d059ba7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2978345" name="019daa00-6d86-7209-bb91-74afe11acd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2697885" name="019daa00-6d86-7209-bb91-74afe11acd9e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9264218" name="019daa00-c286-7018-a4e9-fce555db92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9090847" name="019daa00-c286-7018-a4e9-fce555db921f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0382839" name="019daa01-5075-7f94-85eb-eba3b062e2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5723979" name="019daa01-5075-7f94-85eb-eba3b062e21d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1900204" name="019daa01-c99f-705a-a0f1-ba20f54714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7396391" name="019daa01-c99f-705a-a0f1-ba20f54714f0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774345" name="019daa06-2707-78ea-a675-daf2bbba94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7268902" name="019daa06-2707-78ea-a675-daf2bbba9452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1003579" name="019daa06-6089-7f1d-a9b1-0ff601231d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8709486" name="019daa06-6089-7f1d-a9b1-0ff601231d98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4535686" name="019daa07-5c46-7a2e-afb1-93f9b99a8e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2324024" name="019daa07-5c46-7a2e-afb1-93f9b99a8ee7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1459906" name="019daa07-80ea-7615-8f3c-950e60b545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833879" name="019daa07-80ea-7615-8f3c-950e60b54510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221136" name="019daa08-7b4d-7109-afaf-89e3101681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9502102" name="019daa08-7b4d-7109-afaf-89e3101681b4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3912350" name="019daa08-944b-7ade-8814-55ea321bf5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301599" name="019daa08-944b-7ade-8814-55ea321bf583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UG/ 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9159609" name="019daa0e-27b5-74f7-aa38-1ef70cae5b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5548863" name="019daa0e-27b5-74f7-aa38-1ef70cae5bd5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8240531" name="019daa0e-5f7a-73b7-9232-e9a40f7c16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5625378" name="019daa0e-5f7a-73b7-9232-e9a40f7c1661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EFH.Läufebachweg 7 Läufebachweg 7, 8047 Zürich</w:t>
          </w:r>
        </w:p>
        <w:p>
          <w:pPr>
            <w:spacing w:before="0" w:after="0"/>
          </w:pPr>
          <w:r>
            <w:t>803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footer.xml" Type="http://schemas.openxmlformats.org/officeDocument/2006/relationships/footer" Id="rId4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