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39, 8247 Flurlingen</w:t>
          </w:r>
        </w:p>
        <w:p>
          <w:pPr>
            <w:spacing w:before="0" w:after="0"/>
          </w:pPr>
          <w:r>
            <w:t>DN 864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