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Höhenstrasse 39, 8247 Flurlingen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864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65434700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7739921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