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6114190" name="019daad0-3d94-765c-89e1-2d1454f104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432688" name="019daad0-3d94-765c-89e1-2d1454f1047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715514" name="019daad0-5873-7a9e-9beb-1c9b8f65b5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0010355" name="019daad0-5873-7a9e-9beb-1c9b8f65b5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