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Scheune+Garage Zürichstrasse 50 Zürichstrasse 50, 8340 Hinwil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6060590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3952655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