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7545546" name="019daed8-618f-7cfb-87c8-4b2a484ccb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677662" name="019daed8-618f-7cfb-87c8-4b2a484ccb4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4371245" name="019daed8-7b76-74db-ade4-a42bf9428e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673144" name="019daed8-7b76-74db-ade4-a42bf9428ea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Milchkammer / Scheune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9403441" name="019daeda-e325-780b-b478-36963d523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139544" name="019daeda-e325-780b-b478-36963d5236a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4317376" name="019daedb-0730-7c12-ae22-0d0dbffccd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045927" name="019daedb-0730-7c12-ae22-0d0dbffccdf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0832870" name="019daee0-6cea-7796-9055-b297994237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621614" name="019daee0-6cea-7796-9055-b297994237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459137" name="019daee0-87a7-7ce3-9209-103d683286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9499252" name="019daee0-87a7-7ce3-9209-103d6832869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/ Scheune </w:t>
            </w:r>
          </w:p>
          <w:p>
            <w:pPr>
              <w:spacing w:before="0" w:after="0"/>
            </w:pPr>
            <w:r>
              <w:t>EG/ 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7362106" name="019daee3-0801-7ba3-bf1c-6622e3b204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7522160" name="019daee3-0801-7ba3-bf1c-6622e3b2042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7159681" name="019daee3-33b4-78b9-8cd1-1e3e043067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0574102" name="019daee3-33b4-78b9-8cd1-1e3e0430677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Stall / Scheune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205100" name="019daee6-88fb-719c-a723-ccf48809b7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3293092" name="019daee6-88fb-719c-a723-ccf48809b77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3046867" name="019daee6-bbdf-72e4-998a-25d64e5b8c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770030" name="019daee6-bbdf-72e4-998a-25d64e5b8c8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