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15 m³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Stahlträger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LAP/Faserzement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De Stefani AG, Industriestrasse 13, Chur, Schweiz</w:t>
          </w:r>
        </w:p>
        <w:p>
          <w:pPr>
            <w:spacing w:before="0" w:after="0"/>
          </w:pPr>
          <w:r>
            <w:t>866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