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 Vinyl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19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Cushio Vinyl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14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Kork</w:t>
            </w:r>
          </w:p>
          <w:p>
            <w:pPr>
              <w:spacing w:before="0" w:after="0" w:line="240" w:lineRule="auto"/>
            </w:pPr>
            <w:r>
              <w:t>Wand/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120 m²</w:t>
            </w:r>
          </w:p>
          <w:p>
            <w:pPr>
              <w:spacing w:before="0" w:after="0" w:line="240" w:lineRule="auto"/>
            </w:pPr>
            <w:r>
              <w:t>Aussagesicherheit: 81,04 %</w:t>
            </w:r>
          </w:p>
          <w:p>
            <w:pPr>
              <w:spacing w:before="0" w:after="0" w:line="240" w:lineRule="auto"/>
            </w:pPr>
            <w:r>
              <w:t>Risikomenge: 18.21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 Vinyl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EFH.Weierstrasse 2 Weierstrasse 2, 8165 Schöfflisdorf</w:t>
          </w:r>
        </w:p>
        <w:p>
          <w:pPr>
            <w:spacing w:before="0" w:after="0"/>
          </w:pPr>
          <w:r>
            <w:t>839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