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EFH.Weierstrasse 2 Weierstrasse 2, 8165 Schöfflisdorf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97735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686107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