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0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99676355" name="019d8bc1-1664-7364-8feb-c7c239e4385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8024712" name="019d8bc1-1664-7364-8feb-c7c239e4385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77540794" name="019d8bc4-652d-780c-aa04-3f4c281f102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0614179" name="019d8bc4-652d-780c-aa04-3f4c281f102f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OG/ UG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07976837" name="019d8bc5-5c78-73ed-90a6-9fb6f60dcc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6648875" name="019d8bc5-5c78-73ed-90a6-9fb6f60dcca7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3370799" name="019d8bc5-8c1e-74cf-8022-4f167664622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2983929" name="019d8bc5-8c1e-74cf-8022-4f167664622d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Cushio Vinyl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338218" name="019d8bc8-8672-738b-84da-cf80b24281c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7662738" name="019d8bc8-8672-738b-84da-cf80b24281ce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28002993" name="019d8bc9-54a9-7e4f-9b68-dbdfdda09e1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7789761" name="019d8bc9-54a9-7e4f-9b68-dbdfdda09e15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Cushio Vinyl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9019702" name="019d8bcb-98db-72a0-994f-2397de38d62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656215" name="019d8bcb-98db-72a0-994f-2397de38d621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1540241" name="019d8bcb-c0c7-7a7b-9b52-e85e6bfda05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0516756" name="019d8bcb-c0c7-7a7b-9b52-e85e6bfda052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OG/ 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37956997" name="019d8bd0-df6c-7a5c-a1b8-ce10ec1f0c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957463" name="019d8bd0-df6c-7a5c-a1b8-ce10ec1f0c42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4466822" name="019d8bd0-f959-784e-9493-f3abea35ee6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0700636" name="019d8bd0-f959-784e-9493-f3abea35ee64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OG/ UG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6550060" name="019d8bd4-3275-7516-a0b2-2931e9540b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1234543" name="019d8bd4-3275-7516-a0b2-2931e9540be2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6671070" name="019d8bd5-9333-7573-adec-e49dd13f768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8086039" name="019d8bd5-9333-7573-adec-e49dd13f768c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Küche/ Gang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Cushio Vinyl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4929021" name="019d8bd8-be9f-7285-b7fe-4a960599df0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8296022" name="019d8bd8-be9f-7285-b7fe-4a960599df04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6009551" name="019d8bda-1eb9-7a0d-9d0a-2c1c69051f0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0742475" name="019d8bda-1eb9-7a0d-9d0a-2c1c69051f06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90471337" name="019d8bdf-0650-778e-80dc-2346d460efb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9622295" name="019d8bdf-0650-778e-80dc-2346d460efba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0144236" name="019d8bdf-2664-76df-bf7a-d658477529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0333959" name="019d8bdf-2664-76df-bf7a-d65847752912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723520" name="019d8bdf-ae52-767f-aa9d-f903c9a2278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4869673" name="019d8bdf-ae52-767f-aa9d-f903c9a22780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8349747" name="019d8be1-d4c8-77e3-bc11-b8b8f61718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6336913" name="019d8be1-d4c8-77e3-bc11-b8b8f61718b5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Cushio Vinyl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5565653" name="019d8be5-bc7e-7988-a6ce-9832ea20169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3833004" name="019d8be5-bc7e-7988-a6ce-9832ea201694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9568451" name="019d8be6-4ede-78ea-a414-ed533e2754d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4143537" name="019d8be6-4ede-78ea-a414-ed533e2754d6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Cushio Vinyl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28541565" name="019d8be6-e622-7541-a58d-09ed3e672ec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6002882" name="019d8be6-e622-7541-a58d-09ed3e672ec1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5110314" name="019d8be7-04e9-75f9-b2d5-4f539cc446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2491033" name="019d8be7-04e9-75f9-b2d5-4f539cc44697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7256309" name="019d8be7-9614-7fa8-9fd3-0c92a4f4b28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0982536" name="019d8be7-9614-7fa8-9fd3-0c92a4f4b287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4080732" name="019d8be7-ceaa-7124-a920-b51007cf8a6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8842607" name="019d8be7-ceaa-7124-a920-b51007cf8a69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61817763" name="019d8c14-bc96-756f-a5ac-2ae1c6f3b1e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5138992" name="019d8c14-bc96-756f-a5ac-2ae1c6f3b1e0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24610881" name="019d8c14-e0d4-7f78-a3c6-fe3f9dc3c45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9041273" name="019d8c14-e0d4-7f78-a3c6-fe3f9dc3c458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10364981" name="019d8bef-c803-7482-a906-7c61886b3af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5364797" name="019d8bef-c803-7482-a906-7c61886b3afe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37689957" name="019d8bf0-1122-723f-98c3-2ee0aec6769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7939812" name="019d8bf0-1122-723f-98c3-2ee0aec67690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gesamter Keller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Wand/ 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Kork</w:t>
            </w:r>
          </w:p>
          <w:p>
            <w:pPr>
              <w:spacing w:before="0" w:after="0"/>
            </w:pPr>
            <w:r>
              <w:t>Wand/ 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0036518" name="019d8bf4-80df-7d4a-9fb7-06155f02772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6170969" name="019d8bf4-80df-7d4a-9fb7-06155f02772a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0154707" name="019d8bf4-ec3d-760a-b212-171af5bdfc2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1786417" name="019d8bf4-ec3d-760a-b212-171af5bdfc22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22987615" name="019d8bf9-6058-71e3-8d86-3859199e7b3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7249494" name="019d8bf9-6058-71e3-8d86-3859199e7b3c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6039675" name="019d8bfa-da66-7e99-88af-78e0b392608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4303677" name="019d8bfa-da66-7e99-88af-78e0b3926082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Cushio Vinyl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7286394" name="019d8bf6-ae48-7054-8fef-3b83d839483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339391" name="019d8bf6-ae48-7054-8fef-3b83d839483d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67693136" name="019d8bf7-4461-7c84-8436-51efc6b0e88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7217131" name="019d8bf7-4461-7c84-8436-51efc6b0e88f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4888609" name="019d8bfe-5367-7655-8c7e-90f715f08a3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7176987" name="019d8bfe-5367-7655-8c7e-90f715f08a33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55119" name="019d8bfe-9059-7797-ae0b-4dc28fdffeb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0378608" name="019d8bfe-9059-7797-ae0b-4dc28fdffebe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1661461" name="019d8bff-753c-77a7-980b-4989f235286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4834238" name="019d8bff-753c-77a7-980b-4989f2352866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33464057" name="019d8bff-d7d5-7ed5-a546-57ab5b39c7d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773818" name="019d8bff-d7d5-7ed5-a546-57ab5b39c7dc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EG/DG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3192011" name="019d8c04-91d9-7483-8c85-1d3b330a43d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6783307" name="019d8c04-91d9-7483-8c85-1d3b330a43de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62885633" name="019d8c12-6249-7855-8ded-0f9732c4f7d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4499838" name="019d8c12-6249-7855-8ded-0f9732c4f7d0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9922225" name="019d8c06-1db1-7f10-90c0-6e67f734865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1251785" name="019d8c06-1db1-7f10-90c0-6e67f734865b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33486113" name="019d8c06-54e8-7b90-959d-2dd353b8d24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48764" name="019d8c06-54e8-7b90-959d-2dd353b8d240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998030" name="019d8c0e-ef3b-7492-942a-b213608b42f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1176673" name="019d8c0e-ef3b-7492-942a-b213608b42f6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92684071" name="019d8c0f-09c3-709c-be60-5ac95d34aa6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5908402" name="019d8c0f-09c3-709c-be60-5ac95d34aa65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EFH.Weierstrasse 2 Weierstrasse 2, 8165 Schöfflisdorf</w:t>
          </w:r>
        </w:p>
        <w:p>
          <w:pPr>
            <w:spacing w:before="0" w:after="0"/>
          </w:pPr>
          <w:r>
            <w:t>839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footer.xml" Type="http://schemas.openxmlformats.org/officeDocument/2006/relationships/footer" Id="rId48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