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0146757" name="019d9501-edf4-7e8e-98a7-7e324431c5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6280182" name="019d9501-edf4-7e8e-98a7-7e324431c5b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2808904" name="019d9502-2b77-7098-9e82-f580e38f78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8367559" name="019d9502-2b77-7098-9e82-f580e38f785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Fassade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3104273" name="019d9508-05a9-7ff6-85b9-080c20710d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839502" name="019d9508-05a9-7ff6-85b9-080c20710d5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2497717" name="019d9508-56de-7995-8993-6faeeee0a1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6938908" name="019d9508-56de-7995-8993-6faeeee0a1f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