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Ausserdorfstrasse 91, Wislikofen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841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1336353386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535807157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