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Ausserdorfstrasse 91, Wislikofen</w:t>
          </w:r>
        </w:p>
        <w:p>
          <w:pPr>
            <w:spacing w:before="0" w:after="0"/>
          </w:pPr>
          <w:r>
            <w:t>DN 841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