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Räucherofen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2994786" name="019d8aed-2dba-75df-bbbd-bdc190c97a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1800141" name="019d8aed-2dba-75df-bbbd-bdc190c97a0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6975668" name="019d8aed-5b4b-72d9-a0b0-4c356705be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687638" name="019d8aed-5b4b-72d9-a0b0-4c356705be2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2248184" name="019d8af3-80bc-7a6d-b56f-a672711f92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4094251" name="019d8af3-80bc-7a6d-b56f-a672711f927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8255795" name="019d8af3-b3b9-78d9-af88-a9ba7e18cb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1930245" name="019d8af3-b3b9-78d9-af88-a9ba7e18cb6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6350868" name="019d8af5-a56b-706c-97f9-e91f7b13b1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3945397" name="019d8af5-a56b-706c-97f9-e91f7b13b13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3075713" name="019d8af5-c35a-76f5-901e-b2ad630924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268245" name="019d8af5-c35a-76f5-901e-b2ad630924d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3692449" name="019d8af7-a0bb-71de-91bf-951371d61c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8931573" name="019d8af7-a0bb-71de-91bf-951371d61c4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8432456" name="019d8af7-d0af-7814-b011-c6218adada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2940973" name="019d8af7-d0af-7814-b011-c6218adadac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3971370" name="019d8af9-499f-7dba-8903-2ded933c9e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197182" name="019d8af9-499f-7dba-8903-2ded933c9e4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9863025" name="019d8af9-b52c-7a95-80fa-bed3b237f4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6506327" name="019d8af9-b52c-7a95-80fa-bed3b237f47b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6061921" name="019d8afa-bcee-78d7-95ef-64b0573c0c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7430275" name="019d8afa-bcee-78d7-95ef-64b0573c0c1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7175668" name="019d8afb-8fa1-79d2-bf9e-15c903f30d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5072807" name="019d8afb-8fa1-79d2-bf9e-15c903f30d8e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0152508" name="019d8afb-ef5f-773f-b4f8-21f96f27b4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865171" name="019d8afb-ef5f-773f-b4f8-21f96f27b4d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2475726" name="019d8afc-140f-76b3-b8bc-8463477839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8758534" name="019d8afc-140f-76b3-b8bc-8463477839ac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geamtes Haus </w:t>
            </w:r>
          </w:p>
          <w:p>
            <w:pPr>
              <w:spacing w:before="0" w:after="0"/>
            </w:pPr>
            <w:r>
              <w:t>DG/ UG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Schlake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8718522" name="019d8afc-b585-75e6-9936-ac7d8d2235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067954" name="019d8afc-b585-75e6-9936-ac7d8d22351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534609" name="019d8afd-9324-7827-94c2-73d162f4a6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358362" name="019d8afd-9324-7827-94c2-73d162f4a62a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Tteppenhaus / Gang </w:t>
            </w:r>
          </w:p>
          <w:p>
            <w:pPr>
              <w:spacing w:before="0" w:after="0"/>
            </w:pPr>
            <w:r>
              <w:t>DG/UG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4562500" name="019d8afe-fb03-7d0f-8ae4-7953ce71cd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52661" name="019d8afe-fb03-7d0f-8ae4-7953ce71cd0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6557077" name="019d8aff-6482-7769-a11d-ada02d954b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106131" name="019d8aff-6482-7769-a11d-ada02d954b1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Tteppenhaus / Gang </w:t>
            </w:r>
          </w:p>
          <w:p>
            <w:pPr>
              <w:spacing w:before="0" w:after="0"/>
            </w:pPr>
            <w:r>
              <w:t>DG/UG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0233006" name="019d8b00-4543-7f49-91e5-3ef176661d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9875257" name="019d8b00-4543-7f49-91e5-3ef176661d5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2406476" name="019d8b00-6038-7892-832d-71d12e4da5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0953621" name="019d8b00-6038-7892-832d-71d12e4da51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Postschalter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2566492" name="019d8b0a-4668-760c-894f-eb5778c4fe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6369184" name="019d8b0a-4668-760c-894f-eb5778c4fe7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3147059" name="019d8b0a-a9ec-7c48-acb8-0e2395edc8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6099901" name="019d8b0a-a9ec-7c48-acb8-0e2395edc8ac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/ 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3623170" name="019d8b0d-8f0f-7b18-88e9-55019eb890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371561" name="019d8b0d-8f0f-7b18-88e9-55019eb8906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2307557" name="019d8b0d-dc43-77a1-a862-5f1aac36f7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976594" name="019d8b0d-dc43-77a1-a862-5f1aac36f7e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/ 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2545795" name="019d8b0f-19bd-7c2c-b7c2-1a982f9b82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341387" name="019d8b0f-19bd-7c2c-b7c2-1a982f9b82d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1215434" name="019d8b0f-3877-7967-b35f-235f426fd0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64138" name="019d8b0f-3877-7967-b35f-235f426fd06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5301755" name="019d8b13-67a9-779a-895a-c977529c09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696558" name="019d8b13-67a9-779a-895a-c977529c0900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4495212" name="019d8b13-b1b7-7fcd-869c-00bdebbfd7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356854" name="019d8b13-b1b7-7fcd-869c-00bdebbfd7a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7358168" name="019d8b14-900d-71fa-b8dd-99df150a82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211110" name="019d8b14-900d-71fa-b8dd-99df150a821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3187306" name="019d8b14-be6b-769f-b792-bfc63f226a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3251467" name="019d8b14-be6b-769f-b792-bfc63f226aeb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5234083" name="019d8b15-80c5-7b26-be44-5a756f322e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203596" name="019d8b15-80c5-7b26-be44-5a756f322e5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9713797" name="019d8b15-bd44-77da-8fd2-44932ab4da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742477" name="019d8b15-bd44-77da-8fd2-44932ab4dab3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9453533" name="019d8b18-dcf1-7715-9846-363c29fae9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2068091" name="019d8b18-dcf1-7715-9846-363c29fae91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6999639" name="019d8b19-7667-7cb6-b954-1f8291e8a9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5022489" name="019d8b19-7667-7cb6-b954-1f8291e8a986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3982212" name="019d8b1a-24f3-7178-b976-c6924ad046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040164" name="019d8b1a-24f3-7178-b976-c6924ad046cc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0364196" name="019d8b1a-3edb-7bfe-b723-b6dd414e90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9803280" name="019d8b1a-3edb-7bfe-b723-b6dd414e90a5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7107509" name="019d8b1b-0b82-774e-89f5-ca1cee330c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479183" name="019d8b1b-0b82-774e-89f5-ca1cee330cd2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2821193" name="019d8b1b-4f83-7f9a-b6ac-3c3711451e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841628" name="019d8b1b-4f83-7f9a-b6ac-3c3711451eee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2851051" name="019d8b1b-cf3a-7ca2-8eaa-ee76d2c18e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724590" name="019d8b1b-cf3a-7ca2-8eaa-ee76d2c18efb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3186257" name="019d8b1b-f78a-751d-bc38-0008af24a9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296928" name="019d8b1b-f78a-751d-bc38-0008af24a976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9431525" name="019d8b1f-09fb-7cf2-b818-2b4c7dd0b3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738207" name="019d8b1f-09fb-7cf2-b818-2b4c7dd0b39e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2718759" name="019d8b2c-7f11-718b-8aa7-e92ba3d731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683840" name="019d8b2c-7f11-718b-8aa7-e92ba3d7317f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7037222" name="019d8b2c-e025-7509-ab89-fb6bf2f9e5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5861119" name="019d8b2c-e025-7509-ab89-fb6bf2f9e529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2916069" name="019d8b2d-982b-707d-b2d6-5adaecf0e9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289225" name="019d8b2d-982b-707d-b2d6-5adaecf0e97e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8889366" name="019d8b34-bb1e-7383-883b-90880c554d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766822" name="019d8b34-bb1e-7383-883b-90880c554d16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4546762" name="019d8b34-eb91-7fdd-b345-4b7d7ccdb5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247551" name="019d8b34-eb91-7fdd-b345-4b7d7ccdb594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2499782" name="019d8b36-7d22-7a87-9738-7fd10e167a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341186" name="019d8b36-7d22-7a87-9738-7fd10e167ac8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4429515" name="019d8b36-9d45-75cd-9ed2-19f49b7d10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2614530" name="019d8b36-9d45-75cd-9ed2-19f49b7d1090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0656849" name="019d8b37-b0ac-77be-99d8-d3c63e81be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836947" name="019d8b37-b0ac-77be-99d8-d3c63e81be49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6751936" name="019d8b37-e17a-799a-bf70-d6c405d31a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912348" name="019d8b37-e17a-799a-bf70-d6c405d31ae6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1563997" name="019d8b3a-3c25-7e2c-b6e6-faa3f8902d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1672768" name="019d8b3a-3c25-7e2c-b6e6-faa3f8902ded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1179583" name="019d8b3a-f90b-78c0-8db4-65a3ef2357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0197290" name="019d8b3a-f90b-78c0-8db4-65a3ef2357c9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Fassde </w:t>
            </w:r>
          </w:p>
          <w:p>
            <w:pPr>
              <w:spacing w:before="0" w:after="0"/>
            </w:pPr>
            <w:r>
              <w:t>EG /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04577" name="019d8b3c-528d-7338-8322-4366e024f7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0516693" name="019d8b3c-528d-7338-8322-4366e024f756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9793542" name="019d8b3c-a20c-7cc9-9596-038a701f39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294116" name="019d8b3c-a20c-7cc9-9596-038a701f398d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Ausserdorfstrasse 91, Wislikofen</w:t>
          </w:r>
        </w:p>
        <w:p>
          <w:pPr>
            <w:spacing w:before="0" w:after="0"/>
          </w:pPr>
          <w:r>
            <w:t>DN 841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footer.xml" Type="http://schemas.openxmlformats.org/officeDocument/2006/relationships/footer" Id="rId5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