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Tutilostrasse 11d, 9011 St. Gallen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169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7928038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2910320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Matthias Kurattli</w:t>
            </w:r>
          </w:p>
          <w:p>
            <w:pPr>
              <w:spacing w:before="0" w:after="0" w:line="240" w:lineRule="auto"/>
            </w:pPr>
            <w:r>
              <w:rPr/>
              <w:t>Tutilostrasse 11D</w:t>
            </w:r>
          </w:p>
          <w:p>
            <w:pPr>
              <w:spacing w:before="0" w:after="0" w:line="240" w:lineRule="auto"/>
            </w:pPr>
            <w:r>
              <w:rPr/>
              <w:t>9000 St.Gallen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