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552861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040841" name="b4b63810-eaac-11ef-bcbe-ef4daa803a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444662" name="bd1fb120-eaac-11ef-be2b-99f98636e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663266" name="bd1fb120-eaac-11ef-be2b-99f98636e4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1163104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471441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820357" name="dc04eec0-eaac-11ef-9b07-8b238b6e6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68200" name="dc04eec0-eaac-11ef-9b07-8b238b6e60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160916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436917" name="4e3b36c0-eaad-11ef-b751-1b2e48bd55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952422" name="57bb4ff0-eaad-11ef-a787-2f37a850a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898402" name="57bb4ff0-eaad-11ef-a787-2f37a850ae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854812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681938" name="af8c1610-eaad-11ef-89bc-1705158eb4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4130" name="b5218790-eaad-11ef-920e-bf0a10aaf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112307" name="b5218790-eaad-11ef-920e-bf0a10aaf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667428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918828" name="c43febe0-eaad-11ef-a2cf-018de5d7c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194112" name="cab38860-eaad-11ef-8365-b91e89543b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866421" name="cab38860-eaad-11ef-8365-b91e89543b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245461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982191" name="e7c42d10-eaad-11ef-ab1b-f5a5d2698c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438564" name="ecc10810-eaad-11ef-8382-4580fc08b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15117" name="ecc10810-eaad-11ef-8382-4580fc08bc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655844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680609" name="02e70b80-eaae-11ef-8db1-23f8a008fa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216153" name="0b2f40f0-eaae-11ef-b155-d36cbeddab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28681" name="0b2f40f0-eaae-11ef-b155-d36cbeddab0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768837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474471" name="1da1d950-eaae-11ef-af1b-b7035180b5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777465" name="23651190-eaae-11ef-9330-67b8d8f09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922201" name="23651190-eaae-11ef-9330-67b8d8f0965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50366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186737" name="de0683c0-eaaf-11ef-995f-873bf930db8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300584" name="e595c970-eaaf-11ef-9772-e3b530575d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982152" name="e595c970-eaaf-11ef-9772-e3b530575d0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739478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876802" name="2a442f30-eab0-11ef-9322-29d7756993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361297" name="2ea873b0-eab0-11ef-905e-2ba637645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487989" name="2ea873b0-eab0-11ef-905e-2ba63764527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8316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843103" name="3dbf8500-eab0-11ef-b8ba-2318c72fc2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374664" name="45b94c50-eab0-11ef-a585-b949347e7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025618" name="45b94c50-eab0-11ef-a585-b949347e78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948259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206420" name="5eea93f0-eab0-11ef-bb35-67defec222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279695" name="66d73be0-eab0-11ef-a917-b760e39da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364120" name="66d73be0-eab0-11ef-a917-b760e39dad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346171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903773" name="73de58f0-eab0-11ef-bcb2-f9b00ac30b0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490612" name="795fcd40-eab0-11ef-bbd7-6f24bf42a9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389" name="795fcd40-eab0-11ef-bbd7-6f24bf42a9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231483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361784" name="545d65a0-eab2-11ef-87fe-5308d46a0c4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381080" name="5826a2a0-eab2-11ef-bb37-e94b352a1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827252" name="5826a2a0-eab2-11ef-bb37-e94b352a1a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32202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73669" name="73d79040-eab2-11ef-b09c-0d6130574e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706506" name="7a5abd20-eab2-11ef-a335-8d008fb854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589719" name="7a5abd20-eab2-11ef-a335-8d008fb854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608478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19286" name="8b48ff70-eab2-11ef-a1b3-6bedda55b6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967185" name="9400e6a0-eab2-11ef-ba75-9940d2390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85714" name="9400e6a0-eab2-11ef-ba75-9940d2390e3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310412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114457" name="a3dca780-eab2-11ef-bf0a-8784d31f3ee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025224" name="a9e414b0-eab2-11ef-8b53-299a1e5d2a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389175" name="a9e414b0-eab2-11ef-8b53-299a1e5d2a0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915965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712735" name="bdeaba90-eab2-11ef-aa08-05e2bdce27c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354724" name="c39c1880-eab2-11ef-b1ba-7510fb64bc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717402" name="c39c1880-eab2-11ef-b1ba-7510fb64bc2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519681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696840" name="e2ac5dc0-eab2-11ef-b498-0b00e725150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882322" name="e8695470-eab2-11ef-918e-b90587e96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22193" name="e8695470-eab2-11ef-918e-b90587e96d2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196029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326221" name="05f03a90-eab3-11ef-9afc-3f1357ba73c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380923" name="10a29230-eab3-11ef-bbdc-c366191cc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405194" name="10a29230-eab3-11ef-bbdc-c366191cc7d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467456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350826" name="3c59fa30-eab3-11ef-a9e6-efa53cf01d5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122665" name="49479bd0-eab3-11ef-a906-b3bfdd672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327177" name="49479bd0-eab3-11ef-a906-b3bfdd672b2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