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Wägitalstrasse1, Vorderthal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DN862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361671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044978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