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0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WC/Dusche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Boden/ 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Cushio Vynil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7724669" name="019d86b1-3d09-72c3-ada8-332cf3f5bcb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9213138" name="019d86b1-3d09-72c3-ada8-332cf3f5bcbd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62431314" name="019d86b1-9e6d-7b6c-8477-6c2ebbbc8a3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4181201" name="019d86b1-9e6d-7b6c-8477-6c2ebbbc8a3a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48599807" name="019d86ba-d727-751b-9d5a-8b2624377a9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876003" name="019d86ba-d727-751b-9d5a-8b2624377a9e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279684" name="019d86bb-0400-7061-9069-3899c9364f5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0010443" name="019d86bb-0400-7061-9069-3899c9364f57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12653500" name="019d86c6-34fb-7e9d-a959-fca112fb5b6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3690032" name="019d86c6-34fb-7e9d-a959-fca112fb5b66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205705" name="019d86c6-6437-74bc-a5fa-5584884c889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0339352" name="019d86c6-6437-74bc-a5fa-5584884c8896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97605141" name="019d86c7-7bf3-7018-8887-11d60bfbed7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5699129" name="019d86c7-7bf3-7018-8887-11d60bfbed79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9487208" name="019d86c8-ad75-7522-9b28-02471619ee2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6674842" name="019d86c8-ad75-7522-9b28-02471619ee2d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2292192" name="019d86ca-8ef7-7b60-adf1-239fd8ac726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8960693" name="019d86ca-8ef7-7b60-adf1-239fd8ac726b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6871046" name="019d86ca-eb78-771b-afd8-97a95ea315f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1375823" name="019d86ca-eb78-771b-afd8-97a95ea315f9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68864136" name="019d86cb-e84e-7373-ba14-36dcacdf612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324162" name="019d86cb-e84e-7373-ba14-36dcacdf6128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65552925" name="019d86cc-43f5-742e-a919-41919b4caca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0863832" name="019d86cc-43f5-742e-a919-41919b4cacac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23040850" name="019d86ce-4619-7996-b284-75e39edb3a6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530694" name="019d86ce-4619-7996-b284-75e39edb3a6f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036043" name="019d86ce-8e6a-7497-a2d1-86ded005276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2192166" name="019d86ce-8e6a-7497-a2d1-86ded0052764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Küche/ Esszimmer/ Treppenhaus</w:t>
            </w:r>
          </w:p>
          <w:p>
            <w:pPr>
              <w:spacing w:before="0" w:after="0"/>
            </w:pPr>
            <w:r>
              <w:t>OG-EG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96335290" name="019d86cf-5c45-7f55-8ceb-3718d8f6d10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805352" name="019d86cf-5c45-7f55-8ceb-3718d8f6d101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69901639" name="019d86cf-b93b-7dcf-8386-a72954a1b0a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8734912" name="019d86cf-b93b-7dcf-8386-a72954a1b0a8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80731899" name="019d86d2-4e6e-763a-841b-311e4d6433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3396645" name="019d86d2-4e6e-763a-841b-311e4d64334d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96771118" name="019d86d2-d8ac-78a4-832b-b0001dacfea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0106419" name="019d86d2-d8ac-78a4-832b-b0001dacfea6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57849262" name="019d86d3-bf27-7940-b4e6-696e008761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037135" name="019d86d3-bf27-7940-b4e6-696e00876193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5919228" name="019d86d8-a559-7fd4-a9d4-9f6b6eac9a6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5829014" name="019d86d8-a559-7fd4-a9d4-9f6b6eac9a66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36126090" name="019d86d6-f8c3-7383-b7d2-ee7ddd3d431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7445416" name="019d86d6-f8c3-7383-b7d2-ee7ddd3d4318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7964886" name="019d86d7-577e-798a-86c8-24e2616dea7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3042232" name="019d86d7-577e-798a-86c8-24e2616dea76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EG-OG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10306378" name="019d86d9-78e7-7b20-b192-6afd2b7080f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0930647" name="019d86d9-78e7-7b20-b192-6afd2b7080ff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4816387" name="019d86d9-aaf7-70c4-8b69-643745b4809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2600425" name="019d86d9-aaf7-70c4-8b69-643745b4809a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EG-OG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74525100" name="019d86da-d77f-79fc-aa28-56cea06089c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6781061" name="019d86da-d77f-79fc-aa28-56cea06089c5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3116731" name="019d86db-537c-7284-b1c2-2f66e875f9f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3733730" name="019d86db-537c-7284-b1c2-2f66e875f9f1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76027029" name="019d86de-b561-7330-a6ef-5daa48461d7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627287" name="019d86de-b561-7330-a6ef-5daa48461d70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37787928" name="019d86df-0f92-7365-b039-a945bd420e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0175569" name="019d86df-0f92-7365-b039-a945bd420e4f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79104338" name="019d86e3-158a-7129-9c0f-3a7b9229f3d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2212616" name="019d86e3-158a-7129-9c0f-3a7b9229f3d6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4111145" name="019d86e3-5a02-7582-8228-e6b5cb2976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4762501" name="019d86e3-5a02-7582-8228-e6b5cb297612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Wägitalstrasse1, Vorderthal</w:t>
          </w:r>
        </w:p>
        <w:p>
          <w:pPr>
            <w:spacing w:before="0" w:after="0"/>
          </w:pPr>
          <w:r>
            <w:t>DN862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footer.xml" Type="http://schemas.openxmlformats.org/officeDocument/2006/relationships/footer" Id="rId3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