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EFH.Kuppelstrasse 19 Kuppelstrasse 19, 8800 Thalwil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567127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304919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