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EFH.Kuppelstrasse 19 Kuppelstrasse 19, 8800 Thalwil</w:t>
          </w:r>
        </w:p>
        <w:p>
          <w:pPr>
            <w:spacing w:before="0" w:after="0"/>
          </w:pPr>
          <w:r>
            <w:t>DN 850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