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272012" name="019d8ffd-6c53-7e0c-b5bd-648823860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70327" name="019d8ffd-6c53-7e0c-b5bd-648823860ab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046397" name="019d8ffd-b85e-752a-8239-9f610e992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51363" name="019d8ffd-b85e-752a-8239-9f610e9920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040971" name="019d8fff-25ea-706a-9c1d-4d5c25755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559088" name="019d8fff-25ea-706a-9c1d-4d5c257552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033167" name="019d8fff-e79c-7106-9822-999423700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686335" name="019d8fff-e79c-7106-9822-999423700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591779" name="019d9000-3a00-7820-865a-b00e365f2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95420" name="019d9000-3a00-7820-865a-b00e365f23a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832498" name="019d9000-53eb-7817-a6b0-7daed6e5d6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465385" name="019d9000-53eb-7817-a6b0-7daed6e5d6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467389" name="019d9003-01b5-7ca8-a595-8c7035337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506212" name="019d9003-01b5-7ca8-a595-8c70353377e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186262" name="019d9003-b919-70de-ab8e-380123f408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469724" name="019d9003-b919-70de-ab8e-380123f408e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146972" name="019d9029-cfc5-70d5-bb1b-db3b4dc7e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96167" name="019d9029-cfc5-70d5-bb1b-db3b4dc7e99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817396" name="019d9029-fdac-7ae7-81be-094ce7384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891059" name="019d9029-fdac-7ae7-81be-094ce73844d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779587" name="019d902a-b526-7ff9-87ad-f0a7b98f11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570938" name="019d902a-b526-7ff9-87ad-f0a7b98f11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334655" name="019d902a-d808-70da-a1cb-35cc4f297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028731" name="019d902a-d808-70da-a1cb-35cc4f297f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794421" name="019d902b-8a21-7f9e-a242-1e4be49fcb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010400" name="019d902b-8a21-7f9e-a242-1e4be49fcba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213112" name="019d902b-cd86-74a7-99d8-4ae9cad39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242962" name="019d902b-cd86-74a7-99d8-4ae9cad392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139092" name="019d902e-b6e2-71aa-b959-dc57cf8eb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610529" name="019d902e-b6e2-71aa-b959-dc57cf8eb2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880801" name="019d902d-903b-7568-a104-fa004dfe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212283" name="019d902d-903b-7568-a104-fa004dfec6f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54507" name="019d902e-0d68-7526-a486-55abebefcf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25706" name="019d902e-0d68-7526-a486-55abebefcff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368201" name="019d902e-3e2e-74b7-a8c5-a1709e21f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051522" name="019d902e-3e2e-74b7-a8c5-a1709e21f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265863" name="019d902e-efee-7ceb-bc6e-4d624c05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657024" name="019d902e-efee-7ceb-bc6e-4d624c05973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752326" name="019d902f-2bc4-7e84-aaf0-0ba5b483d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60710" name="019d902f-2bc4-7e84-aaf0-0ba5b483d8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496576" name="019d9031-a274-75af-98fd-e11f38d82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361826" name="019d9031-a274-75af-98fd-e11f38d82dc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516417" name="019d9031-ef59-726f-8011-063ddc7c5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369576" name="019d9031-ef59-726f-8011-063ddc7c579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746837" name="019d9034-17bc-7177-9d46-d4e36053e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488379" name="019d9034-17bc-7177-9d46-d4e36053ef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641515" name="019d9034-3d45-7ebc-8db3-4e8cd72c7d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186319" name="019d9034-3d45-7ebc-8db3-4e8cd72c7de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320053" name="019d9037-88bf-7f6b-83cf-f574bc730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825345" name="019d9037-88bf-7f6b-83cf-f574bc730bf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268878" name="019d9038-03c8-754b-a236-e877bfad5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222485" name="019d9038-03c8-754b-a236-e877bfad542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054362" name="019d903c-4e88-71da-b331-96b0c7712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892909" name="019d903c-4e88-71da-b331-96b0c7712a0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337790" name="019d903c-7aff-7eed-ad5d-be5df4ae4a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873617" name="019d903c-7aff-7eed-ad5d-be5df4ae4a1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483472" name="019d903d-0e71-7e52-a2eb-d78419cb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619223" name="019d903d-0e71-7e52-a2eb-d78419cb053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276718" name="019d903d-3126-773e-b22c-54e471ebc0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394625" name="019d903d-3126-773e-b22c-54e471ebc0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372116" name="019d903d-ec94-7e9f-a5d3-263f29efc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813997" name="019d903d-ec94-7e9f-a5d3-263f29efc5d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3294430" name="019d903e-15d6-791d-aecb-c21ab5d1b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306004" name="019d903e-15d6-791d-aecb-c21ab5d1b7b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761495" name="019d903e-754b-75ee-bfd4-8defe626f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688912" name="019d903e-754b-75ee-bfd4-8defe626f0a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036018" name="019d903e-9ce4-7976-ad56-5a4f638c5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327122" name="019d903e-9ce4-7976-ad56-5a4f638c548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576226" name="019d9041-6fdc-76bd-bac4-6057cde85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60139" name="019d9041-6fdc-76bd-bac4-6057cde850a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169119" name="019d9041-9516-79c3-b043-93adf1cfb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454761" name="019d9041-9516-79c3-b043-93adf1cfb2e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060179" name="019d9043-4e23-7bfa-a8c2-5fa4976e23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151664" name="019d9043-4e23-7bfa-a8c2-5fa4976e239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23934" name="019d9043-8086-7ae6-8384-550e74ec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935381" name="019d9043-8086-7ae6-8384-550e74ec909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269317" name="019d9046-93f2-7547-a57f-c8fbed6b7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928337" name="019d9046-93f2-7547-a57f-c8fbed6b72e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84771" name="019d9046-b528-7d41-ab87-d35e99bbb1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86218" name="019d9046-b528-7d41-ab87-d35e99bbb18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46542" name="019d9047-71bf-7c2a-869d-abe1967ac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23352" name="019d9047-71bf-7c2a-869d-abe1967ac86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524999" name="019d9047-97f1-7a52-8364-258f30185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12769" name="019d9047-97f1-7a52-8364-258f301851f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Schlacke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472354" name="019d9048-b542-758e-a254-193ef0319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71844" name="019d9048-b542-758e-a254-193ef031969f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490177" name="019d9049-3e44-7a60-b43d-3093e86fe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35165" name="019d9049-3e44-7a60-b43d-3093e86feb0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923604" name="019d904c-5cec-7967-bfe5-d42976f29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490496" name="019d904c-5cec-7967-bfe5-d42976f2949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774163" name="019d904c-76dd-795c-bd9d-719fec3ea4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234617" name="019d904c-76dd-795c-bd9d-719fec3ea4f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565437" name="019d904d-2513-79a8-b866-4b476b197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480353" name="019d904d-2513-79a8-b866-4b476b197cf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529600" name="019d904d-47ef-7098-9bed-b2106e05f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073872" name="019d904d-47ef-7098-9bed-b2106e05f31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EFH.Kuppelstrasse 19 Kuppelstrasse 19, 8800 Thalwil</w:t>
          </w:r>
        </w:p>
        <w:p>
          <w:pPr>
            <w:spacing w:before="0" w:after="0"/>
          </w:pPr>
          <w:r>
            <w:t>DN 850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