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EFH.Läufebachweg 7 Läufebachweg 7, 8047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871709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5872772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